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ECA4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ВСЕРОССИЙСКАЯ ОЛИМПИАДА ШКОЛЬНИКОВ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ЛИТЕРАТУРА. 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6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уч. г.</w:t>
      </w:r>
    </w:p>
    <w:p w14:paraId="7845E00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ШКОЛЬНЫЙ ЭТАП. 11 КЛАСС</w:t>
      </w:r>
    </w:p>
    <w:p w14:paraId="3D41A5A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ЗАДАНИЯ, ОТВЕТЫ И КРИТЕРИИ ОЦЕНКИ</w:t>
      </w:r>
    </w:p>
    <w:p w14:paraId="0B915837">
      <w:pPr>
        <w:pStyle w:val="7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Максимальный балл за всю работу - 46.</w:t>
      </w:r>
    </w:p>
    <w:p w14:paraId="12AEC71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3.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[3 балла] Узнайте персонажа отечественной литературы по его цитате/ реплике.</w:t>
      </w:r>
    </w:p>
    <w:p w14:paraId="6DC64770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 Ну, так вот вам, так сказать, и примерчик на будущее, - то есть не подумайте, чтоб я вас учить осмелился: эвона ведь вы какие статьи о преступлениях печатаете! Нет-с, а так, в виде факта, примерчик осмелюсь представить, - так вот считай я, например, того, другого, третьего за преступника, ну зачем, спрошу, буду я его раньше срока беспокоить, хотя бы я и улики против него имел-с? Иного я и обязан, например, заарестовать поскорее, а другой ведь не такого характера, право-с; так отчего ж бы и не дать ему погулять по городу, хе-хе-с!</w:t>
      </w:r>
    </w:p>
    <w:p w14:paraId="5B1B2688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73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[1 балл] Напишите имя и отчество персонажа. Запишите в поле ответа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два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слова через пробел.</w:t>
      </w:r>
    </w:p>
    <w:p w14:paraId="219F15C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Образец: Иван Андреевич</w:t>
      </w:r>
    </w:p>
    <w:p w14:paraId="56CAC9A6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Порфирий Петрович.</w:t>
      </w:r>
    </w:p>
    <w:p w14:paraId="411C8462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78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[1 балл] Напишите фамилию автора произведения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(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одно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слово).</w:t>
      </w:r>
    </w:p>
    <w:p w14:paraId="70C73336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Достоевский.</w:t>
      </w:r>
    </w:p>
    <w:p w14:paraId="4A83706E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73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Напишите название произведения без кавычек.</w:t>
      </w:r>
    </w:p>
    <w:p w14:paraId="1673039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Образец: Мастер и Маргарита</w:t>
      </w:r>
    </w:p>
    <w:p w14:paraId="65AD80ED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Преступление и наказание.</w:t>
      </w:r>
    </w:p>
    <w:p w14:paraId="2095D94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6.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[3 балла] Узнайте персонажа зарубежной литературы по цитате.</w:t>
      </w:r>
    </w:p>
    <w:p w14:paraId="5261FB4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Палач, твоя теперь я, вся твоя!</w:t>
      </w:r>
    </w:p>
    <w:p w14:paraId="2EF8845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Свою бы дочь я только накормила:</w:t>
      </w:r>
    </w:p>
    <w:p w14:paraId="18F5E2F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Всю ночь её в слезах ласкала я...</w:t>
      </w:r>
    </w:p>
    <w:p w14:paraId="53F8365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Её украли, чтобы я тужила,</w:t>
      </w:r>
    </w:p>
    <w:p w14:paraId="7B9340E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 говорят, что я её убила.</w:t>
      </w:r>
    </w:p>
    <w:p w14:paraId="17F0168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 никогда не буду весела:</w:t>
      </w:r>
    </w:p>
    <w:p w14:paraId="1C6E6F10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Ведь про меня и песня ходит злая...</w:t>
      </w:r>
    </w:p>
    <w:p w14:paraId="626DE99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Такая в сказке, правда, мать была,</w:t>
      </w:r>
    </w:p>
    <w:p w14:paraId="7C9564FE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Но разве я такая?</w:t>
      </w:r>
    </w:p>
    <w:p w14:paraId="06AB631B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Напишите имя персонажа.</w:t>
      </w:r>
    </w:p>
    <w:p w14:paraId="0C9F0645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Маргарита; Гретхен (за любой из ответов - 1 балл).</w:t>
      </w:r>
    </w:p>
    <w:p w14:paraId="0D8649C9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73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Напишите фамилию автора произведения.</w:t>
      </w:r>
    </w:p>
    <w:p w14:paraId="27A4DC70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Гёте.</w:t>
      </w:r>
    </w:p>
    <w:p w14:paraId="5432D027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73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Напишите название произведения без кавычек.</w:t>
      </w:r>
    </w:p>
    <w:p w14:paraId="6C57393C">
      <w:pPr>
        <w:pStyle w:val="7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Фауст.</w:t>
      </w:r>
    </w:p>
    <w:p w14:paraId="1F040370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[3 балла] Выберите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три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признака, присущие роману как жанру.</w:t>
      </w:r>
    </w:p>
    <w:p w14:paraId="7E160BF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эпический род</w:t>
      </w:r>
    </w:p>
    <w:p w14:paraId="7BF7C7F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история частного (индивидуального) героя</w:t>
      </w:r>
    </w:p>
    <w:p w14:paraId="16AC9DB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наличие любовного конфликта</w:t>
      </w:r>
    </w:p>
    <w:p w14:paraId="358081C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бытовой реализм</w:t>
      </w:r>
    </w:p>
    <w:p w14:paraId="6B971EF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прозаическая форма</w:t>
      </w:r>
    </w:p>
    <w:p w14:paraId="5791DA3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значительный объём</w:t>
      </w:r>
    </w:p>
    <w:p w14:paraId="34866363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А, Б, Е. По 1 баллу за верный выбор. Более 3-х ответов - 0 баллов. Всего 3 балла.</w:t>
      </w:r>
    </w:p>
    <w:p w14:paraId="0F708FD5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  <w:tab w:val="left" w:pos="403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[3 балла] Выберите из приведённых отрывков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три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,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которые являются</w:t>
      </w:r>
    </w:p>
    <w:p w14:paraId="23C8A725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фрагментами романов.</w:t>
      </w:r>
    </w:p>
    <w:p w14:paraId="681054C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Исход удачный. -</w:t>
      </w:r>
    </w:p>
    <w:p w14:paraId="26E66B9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Светлейшие монархи, излагать,</w:t>
      </w:r>
    </w:p>
    <w:p w14:paraId="0A19AD3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Что есть величество и что есть долг,</w:t>
      </w:r>
    </w:p>
    <w:p w14:paraId="6D7ADCC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Зачем день - день, ночь - ночь и время - время,</w:t>
      </w:r>
    </w:p>
    <w:p w14:paraId="1A19766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То было б расточать ночь, день и время.</w:t>
      </w:r>
    </w:p>
    <w:p w14:paraId="56FB3F6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так как краткость есть душа ума,</w:t>
      </w:r>
    </w:p>
    <w:p w14:paraId="311B467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 многословье - бренные прикрасы,</w:t>
      </w:r>
    </w:p>
    <w:p w14:paraId="4C38BF8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 буду краток. Принц, ваш сын, безумен:</w:t>
      </w:r>
    </w:p>
    <w:p w14:paraId="4EA3587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Безумен, ибо в чём и есть безумье,</w:t>
      </w:r>
    </w:p>
    <w:p w14:paraId="10F7612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именно не в том, чтоб быть безумным?</w:t>
      </w:r>
    </w:p>
    <w:p w14:paraId="0DFA8FD2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Но это пусть.</w:t>
      </w:r>
    </w:p>
    <w:p w14:paraId="02B0BF69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В соседней комнате зашумело женское платье. Как будто очнувшись, князь Андрей встряхнулся, и лицо его приняло то же выражение, какое оно имело в гостиной Анны Павловны. Пьер спустил ноги с дивана. Вошла княгиня. Она была уже в другом, домашнем, но столь же элегантном и свежем платье. Князь Андрей встал, учтиво подвигая ей кресло.</w:t>
      </w:r>
    </w:p>
    <w:p w14:paraId="512DC92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Как рано мог он лицемерить,</w:t>
      </w:r>
    </w:p>
    <w:p w14:paraId="7AB45D3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Таить надежду, ревновать,</w:t>
      </w:r>
    </w:p>
    <w:p w14:paraId="2F12336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Разуверять, заставить верить,</w:t>
      </w:r>
    </w:p>
    <w:p w14:paraId="17A13B7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Казаться мрачным, изнывать,</w:t>
      </w:r>
    </w:p>
    <w:p w14:paraId="0BA413A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Являться гордым и послушным,</w:t>
      </w:r>
    </w:p>
    <w:p w14:paraId="1B6C9CD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Внимательным иль равнодушным!</w:t>
      </w:r>
    </w:p>
    <w:p w14:paraId="5B3B871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томно был он молчалив,</w:t>
      </w:r>
    </w:p>
    <w:p w14:paraId="0B73B79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пламенно красноречив,</w:t>
      </w:r>
    </w:p>
    <w:p w14:paraId="5656ECA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сердечных письмах как небрежен!</w:t>
      </w:r>
    </w:p>
    <w:p w14:paraId="21C1254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Одним дыша, одно любя,</w:t>
      </w:r>
    </w:p>
    <w:p w14:paraId="7D78755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он умел забыть себя!</w:t>
      </w:r>
    </w:p>
    <w:p w14:paraId="7268E3B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взор его был быстр и нежен,</w:t>
      </w:r>
    </w:p>
    <w:p w14:paraId="27661B0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Стыдлив и дерзок, а порой</w:t>
      </w:r>
    </w:p>
    <w:p w14:paraId="72457F2B">
      <w:pPr>
        <w:pStyle w:val="7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Блистал послушною слезой!</w:t>
      </w:r>
    </w:p>
    <w:p w14:paraId="6893F569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Саженях в семидесяти от монастырской стены, подле берёзовой рощицы, среди зелёного луга, стоит пустая хижина, без дверей, без окончин, без полу; кровля давно сгнила и обвалилась. В этой хижине лет за тридцать перед сим жила прекрасная, любезная Лиза с старушкою, матерью своею.</w:t>
      </w:r>
    </w:p>
    <w:p w14:paraId="78904FC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Поэт провёл рукою по лицу, как человек, только что очнувшийся, и увидел, что на Патриарших вечер.</w:t>
      </w:r>
    </w:p>
    <w:p w14:paraId="23A2F6FA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Вода в пруде почернела, и лёгкая лодочка уже скользила по ней, и слышался плеск весла и смешки какой-то гражданки в лодочке. В аллеях на скамейках появилась публика, но опять-таки на всех трёх сторонах квадрата, кроме той, где были наши собеседники.</w:t>
      </w:r>
    </w:p>
    <w:p w14:paraId="1DE7589A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И вот однажды под вечер он обедал в саду, а дама в берете подходила не спеша, чтобы занять соседний стол. Её выражение, походка, платье, причёска говорили ему, что она из порядочного общества, замужем, в Ялте в первый раз и одна, что ей скучно здесь... В рассказах о нечистоте местных нравов много неправды, он презирал их и знал, что такие рассказы в большинстве сочиняются людьми, которые сами бы охотно грешили, если б умели, но, когда дама села за соседний стол в трёх шагах от него, ему вспомнились эти рассказы о лёгких победах, о поездках в горы, и соблазнительная мысль о скорой, мимолётной связи, о романе с неизвестною женщиной, которой не знаешь по имени и фамилии, вдруг овладела им.</w:t>
      </w:r>
    </w:p>
    <w:p w14:paraId="256DA939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Б, В, Д.</w:t>
      </w:r>
    </w:p>
    <w:p w14:paraId="3F0647E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9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11.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[3 балла] В предыдущем задании приведён фрагмент из исторического романа.</w:t>
      </w:r>
    </w:p>
    <w:p w14:paraId="72DDD550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67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Кто автор этого романа? Напишите фамилию автора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(одно слово)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 w14:paraId="7372A280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Толстой.</w:t>
      </w:r>
    </w:p>
    <w:p w14:paraId="34D4F97A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482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называется этот роман?</w:t>
      </w:r>
    </w:p>
    <w:p w14:paraId="6BA97BC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Напишите название произведения без кавычек.</w:t>
      </w:r>
    </w:p>
    <w:p w14:paraId="7E5F525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Образец: Мастер и Маргарита</w:t>
      </w:r>
    </w:p>
    <w:p w14:paraId="404BF5AA">
      <w:pPr>
        <w:pStyle w:val="7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Война и мир.</w:t>
      </w:r>
    </w:p>
    <w:p w14:paraId="00115CD7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482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 каким литературным направлением он соотносится?</w:t>
      </w:r>
    </w:p>
    <w:p w14:paraId="77F19D4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Запишите ответ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одним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словом в именительном падеже, единственном числе.</w:t>
      </w:r>
    </w:p>
    <w:p w14:paraId="6E9EE44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Ответ, написанный с ошибкой или опечаткой, засчитываться не будет.</w:t>
      </w:r>
    </w:p>
    <w:p w14:paraId="58AD232A">
      <w:pPr>
        <w:pStyle w:val="7"/>
        <w:keepNext w:val="0"/>
        <w:keepLines w:val="0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реализм.</w:t>
      </w:r>
      <w:r>
        <w:br w:type="page"/>
      </w:r>
    </w:p>
    <w:p w14:paraId="3D84DFA9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[5 баллов] Узнайте персонажа произведения по иллюстрации. Обратите внимание, что иллюстрации могут быть лишние.</w:t>
      </w:r>
    </w:p>
    <w:p w14:paraId="460316D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Персонажи:</w:t>
      </w:r>
    </w:p>
    <w:p w14:paraId="2C0263C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Клавдий</w:t>
      </w:r>
    </w:p>
    <w:p w14:paraId="75486DF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Мармеладов</w:t>
      </w:r>
    </w:p>
    <w:p w14:paraId="26BF45A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Аркадий</w:t>
      </w:r>
    </w:p>
    <w:p w14:paraId="6E25A78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Беликов</w:t>
      </w:r>
    </w:p>
    <w:p w14:paraId="14F0181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Штольц</w:t>
      </w:r>
    </w:p>
    <w:p w14:paraId="2A08C022">
      <w:pPr>
        <w:widowControl w:val="0"/>
        <w:spacing w:line="1" w:lineRule="exact"/>
      </w:pPr>
      <w:r>
        <w:drawing>
          <wp:anchor distT="287655" distB="3007995" distL="191770" distR="0" simplePos="0" relativeHeight="251660288" behindDoc="0" locked="0" layoutInCell="1" allowOverlap="1">
            <wp:simplePos x="0" y="0"/>
            <wp:positionH relativeFrom="page">
              <wp:posOffset>894715</wp:posOffset>
            </wp:positionH>
            <wp:positionV relativeFrom="paragraph">
              <wp:posOffset>287655</wp:posOffset>
            </wp:positionV>
            <wp:extent cx="1603375" cy="2346960"/>
            <wp:effectExtent l="0" t="0" r="15875" b="15240"/>
            <wp:wrapTopAndBottom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2346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702945</wp:posOffset>
                </wp:positionH>
                <wp:positionV relativeFrom="paragraph">
                  <wp:posOffset>25400</wp:posOffset>
                </wp:positionV>
                <wp:extent cx="1222375" cy="22225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2375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BD291F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Иллюстрации: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1026" o:spt="202" type="#_x0000_t202" style="position:absolute;left:0pt;margin-left:55.35pt;margin-top:2pt;height:17.5pt;width:96.25pt;mso-position-horizontal-relative:page;z-index:251661312;mso-width-relative:page;mso-height-relative:page;" filled="f" stroked="f" coordsize="21600,21600" o:gfxdata="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abix9tYAAAAIAQAADwAAAAAA&#10;AAABACAAAAAiAAAAZHJzL2Rvd25yZXYueG1sUEsBAhQAFAAAAAgAh07iQKjdTCCjAQAAZAMAAA4A&#10;AAAAAAAAAQAgAAAAJ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2BD291F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Иллюстрации: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1619885</wp:posOffset>
                </wp:positionH>
                <wp:positionV relativeFrom="paragraph">
                  <wp:posOffset>2653030</wp:posOffset>
                </wp:positionV>
                <wp:extent cx="164465" cy="234950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465" cy="234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A16C29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1)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1026" o:spt="202" type="#_x0000_t202" style="position:absolute;left:0pt;margin-left:127.55pt;margin-top:208.9pt;height:18.5pt;width:12.95pt;mso-position-horizontal-relative:page;z-index:251661312;mso-width-relative:page;mso-height-relative:page;" filled="f" stroked="f" coordsize="21600,21600" o:gfxdata="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qYyL32gAAAAsBAAAP&#10;AAAAAAAAAAEAIAAAACIAAABkcnMvZG93bnJldi54bWxQSwECFAAUAAAACACHTuJA3lGYl6QBAABj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EA16C29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1)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87655" distB="3007995" distL="0" distR="0" simplePos="0" relativeHeight="251660288" behindDoc="0" locked="0" layoutInCell="1" allowOverlap="1">
            <wp:simplePos x="0" y="0"/>
            <wp:positionH relativeFrom="page">
              <wp:posOffset>2806065</wp:posOffset>
            </wp:positionH>
            <wp:positionV relativeFrom="paragraph">
              <wp:posOffset>287655</wp:posOffset>
            </wp:positionV>
            <wp:extent cx="4108450" cy="2346960"/>
            <wp:effectExtent l="0" t="0" r="6350" b="15240"/>
            <wp:wrapTopAndBottom/>
            <wp:docPr id="7" name="Shap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hape 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08450" cy="2346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3632200</wp:posOffset>
                </wp:positionH>
                <wp:positionV relativeFrom="paragraph">
                  <wp:posOffset>2653030</wp:posOffset>
                </wp:positionV>
                <wp:extent cx="176530" cy="247015"/>
                <wp:effectExtent l="0" t="0" r="0" b="0"/>
                <wp:wrapNone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470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D4B4F7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2)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" o:spid="_x0000_s1026" o:spt="202" type="#_x0000_t202" style="position:absolute;left:0pt;margin-left:286pt;margin-top:208.9pt;height:19.45pt;width:13.9pt;mso-position-horizontal-relative:page;z-index:251661312;mso-width-relative:page;mso-height-relative:page;" filled="f" stroked="f" coordsize="21600,21600" o:gfxdata="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HdiCRLaAAAACwEAAA8A&#10;AAAAAAAAAQAgAAAAIgAAAGRycy9kb3ducmV2LnhtbFBLAQIUABQAAAAIAIdO4kADXF3WowEAAGM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8D4B4F7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957830" distB="340995" distL="0" distR="0" simplePos="0" relativeHeight="251660288" behindDoc="0" locked="0" layoutInCell="1" allowOverlap="1">
            <wp:simplePos x="0" y="0"/>
            <wp:positionH relativeFrom="page">
              <wp:posOffset>937895</wp:posOffset>
            </wp:positionH>
            <wp:positionV relativeFrom="paragraph">
              <wp:posOffset>2957830</wp:posOffset>
            </wp:positionV>
            <wp:extent cx="1517650" cy="2346960"/>
            <wp:effectExtent l="0" t="0" r="6350" b="15240"/>
            <wp:wrapTopAndBottom/>
            <wp:docPr id="11" name="Shap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hape 1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2346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1605280</wp:posOffset>
                </wp:positionH>
                <wp:positionV relativeFrom="paragraph">
                  <wp:posOffset>5423535</wp:posOffset>
                </wp:positionV>
                <wp:extent cx="179705" cy="216535"/>
                <wp:effectExtent l="0" t="0" r="0" b="0"/>
                <wp:wrapNone/>
                <wp:docPr id="13" name="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705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E06C717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4)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" o:spid="_x0000_s1026" o:spt="202" type="#_x0000_t202" style="position:absolute;left:0pt;margin-left:126.4pt;margin-top:427.05pt;height:17.05pt;width:14.15pt;mso-position-horizontal-relative:page;z-index:251661312;mso-width-relative:page;mso-height-relative:page;" filled="f" stroked="f" coordsize="21600,21600" o:gfxdata="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uu573ZAAAACwEAAA8A&#10;AAAAAAAAAQAgAAAAIgAAAGRycy9kb3ducmV2LnhtbFBLAQIUABQAAAAIAIdO4kDmqKO8pAEAAGUD&#10;AAAOAAAAAAAAAAEAIAAAACg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E06C717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957830" distB="340995" distL="0" distR="0" simplePos="0" relativeHeight="251660288" behindDoc="0" locked="0" layoutInCell="1" allowOverlap="1">
            <wp:simplePos x="0" y="0"/>
            <wp:positionH relativeFrom="page">
              <wp:posOffset>2806065</wp:posOffset>
            </wp:positionH>
            <wp:positionV relativeFrom="paragraph">
              <wp:posOffset>2957830</wp:posOffset>
            </wp:positionV>
            <wp:extent cx="1901825" cy="2346960"/>
            <wp:effectExtent l="0" t="0" r="3175" b="15240"/>
            <wp:wrapTopAndBottom/>
            <wp:docPr id="15" name="Shap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hape 1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1825" cy="2346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3671570</wp:posOffset>
                </wp:positionH>
                <wp:positionV relativeFrom="paragraph">
                  <wp:posOffset>5423535</wp:posOffset>
                </wp:positionV>
                <wp:extent cx="173990" cy="219710"/>
                <wp:effectExtent l="0" t="0" r="0" b="0"/>
                <wp:wrapNone/>
                <wp:docPr id="17" name="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9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D0E868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5)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7" o:spid="_x0000_s1026" o:spt="202" type="#_x0000_t202" style="position:absolute;left:0pt;margin-left:289.1pt;margin-top:427.05pt;height:17.3pt;width:13.7pt;mso-position-horizontal-relative:page;z-index:251661312;mso-width-relative:page;mso-height-relative:page;" filled="f" stroked="f" coordsize="21600,21600" o:gfxdata="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psQ8q2gAAAAsBAAAP&#10;AAAAAAAAAAEAIAAAACIAAABkcnMvZG93bnJldi54bWxQSwECFAAUAAAACACHTuJASq9aGKQBAABl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3D0E868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839085" distB="221615" distL="0" distR="0" simplePos="0" relativeHeight="251660288" behindDoc="0" locked="0" layoutInCell="1" allowOverlap="1">
            <wp:simplePos x="0" y="0"/>
            <wp:positionH relativeFrom="page">
              <wp:posOffset>4927600</wp:posOffset>
            </wp:positionH>
            <wp:positionV relativeFrom="paragraph">
              <wp:posOffset>2839085</wp:posOffset>
            </wp:positionV>
            <wp:extent cx="1987550" cy="2584450"/>
            <wp:effectExtent l="0" t="0" r="12700" b="6350"/>
            <wp:wrapTopAndBottom/>
            <wp:docPr id="19" name="Shap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Shape 1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258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5716905</wp:posOffset>
                </wp:positionH>
                <wp:positionV relativeFrom="paragraph">
                  <wp:posOffset>2637790</wp:posOffset>
                </wp:positionV>
                <wp:extent cx="176530" cy="222250"/>
                <wp:effectExtent l="0" t="0" r="0" b="0"/>
                <wp:wrapNone/>
                <wp:docPr id="21" name="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117413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3)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1" o:spid="_x0000_s1026" o:spt="202" type="#_x0000_t202" style="position:absolute;left:0pt;margin-left:450.15pt;margin-top:207.7pt;height:17.5pt;width:13.9pt;mso-position-horizontal-relative:page;z-index:251661312;mso-width-relative:page;mso-height-relative:page;" filled="f" stroked="f" coordsize="21600,21600" o:gfxdata="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xiioL2gAAAAsBAAAP&#10;AAAAAAAAAAEAIAAAACIAAABkcnMvZG93bnJldi54bWxQSwECFAAUAAAACACHTuJAW2Ag/KQBAABl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5117413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5753735</wp:posOffset>
                </wp:positionH>
                <wp:positionV relativeFrom="paragraph">
                  <wp:posOffset>5423535</wp:posOffset>
                </wp:positionV>
                <wp:extent cx="173990" cy="219710"/>
                <wp:effectExtent l="0" t="0" r="0" b="0"/>
                <wp:wrapNone/>
                <wp:docPr id="23" name="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9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E284D37"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6)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3" o:spid="_x0000_s1026" o:spt="202" type="#_x0000_t202" style="position:absolute;left:0pt;margin-left:453.05pt;margin-top:427.05pt;height:17.3pt;width:13.7pt;mso-position-horizontal-relative:page;z-index:251661312;mso-width-relative:page;mso-height-relative:page;" filled="f" stroked="f" coordsize="21600,21600" o:gfxdata="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1BI8y2gAAAAsBAAAP&#10;AAAAAAAAAAEAIAAAACIAAABkcnMvZG93bnJldi54bWxQSwECFAAUAAAACACHTuJAEkOyNKQBAABl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E284D37"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6)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56"/>
        <w:gridCol w:w="456"/>
        <w:gridCol w:w="451"/>
        <w:gridCol w:w="456"/>
        <w:gridCol w:w="461"/>
      </w:tblGrid>
      <w:tr w14:paraId="17FD6EA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DB0BAE1">
            <w:pPr>
              <w:pStyle w:val="11"/>
              <w:keepNext w:val="0"/>
              <w:keepLines w:val="0"/>
              <w:framePr w:w="2280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0B6C1153">
            <w:pPr>
              <w:pStyle w:val="11"/>
              <w:keepNext w:val="0"/>
              <w:keepLines w:val="0"/>
              <w:framePr w:w="2280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3CDE035">
            <w:pPr>
              <w:pStyle w:val="11"/>
              <w:keepNext w:val="0"/>
              <w:keepLines w:val="0"/>
              <w:framePr w:w="2280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5A2505E">
            <w:pPr>
              <w:pStyle w:val="11"/>
              <w:keepNext w:val="0"/>
              <w:keepLines w:val="0"/>
              <w:framePr w:w="2280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AE0C041">
            <w:pPr>
              <w:pStyle w:val="11"/>
              <w:keepNext w:val="0"/>
              <w:keepLines w:val="0"/>
              <w:framePr w:w="2280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</w:t>
            </w:r>
          </w:p>
        </w:tc>
      </w:tr>
      <w:tr w14:paraId="03C6EE6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7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7563837">
            <w:pPr>
              <w:pStyle w:val="11"/>
              <w:keepNext w:val="0"/>
              <w:keepLines w:val="0"/>
              <w:framePr w:w="2280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EC875E4">
            <w:pPr>
              <w:pStyle w:val="11"/>
              <w:keepNext w:val="0"/>
              <w:keepLines w:val="0"/>
              <w:framePr w:w="2280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EBF50BA">
            <w:pPr>
              <w:pStyle w:val="11"/>
              <w:keepNext w:val="0"/>
              <w:keepLines w:val="0"/>
              <w:framePr w:w="2280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381BC0">
            <w:pPr>
              <w:pStyle w:val="11"/>
              <w:keepNext w:val="0"/>
              <w:keepLines w:val="0"/>
              <w:framePr w:w="2280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43E7C">
            <w:pPr>
              <w:pStyle w:val="11"/>
              <w:keepNext w:val="0"/>
              <w:keepLines w:val="0"/>
              <w:framePr w:w="2280" w:h="763" w:hSpace="1147" w:wrap="notBeside" w:vAnchor="text" w:hAnchor="text" w:x="114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</w:t>
            </w:r>
          </w:p>
        </w:tc>
      </w:tr>
    </w:tbl>
    <w:p w14:paraId="16B15A33">
      <w:pPr>
        <w:pStyle w:val="13"/>
        <w:keepNext w:val="0"/>
        <w:keepLines w:val="0"/>
        <w:framePr w:w="902" w:h="341" w:hSpace="8967" w:wrap="notBeside" w:vAnchor="text" w:hAnchor="text" w:y="2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Ответ:</w:t>
      </w:r>
    </w:p>
    <w:p w14:paraId="18DF3D60">
      <w:pPr>
        <w:widowControl w:val="0"/>
        <w:spacing w:line="1" w:lineRule="exact"/>
      </w:pPr>
    </w:p>
    <w:p w14:paraId="0D59A94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 каждое верное соответствие - 1 балл. Всего 5 баллов.</w:t>
      </w:r>
      <w:r>
        <w:br w:type="page"/>
      </w:r>
    </w:p>
    <w:p w14:paraId="208A7A44">
      <w:pPr>
        <w:pStyle w:val="7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[5 баллов] Соотнесите название произведения и портрет автора.</w:t>
      </w:r>
    </w:p>
    <w:p w14:paraId="7B47FB5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Произведения:</w:t>
      </w:r>
    </w:p>
    <w:p w14:paraId="6873BF37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83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«Железная воля»</w:t>
      </w:r>
    </w:p>
    <w:p w14:paraId="731A2D1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«Пер Гюнт»</w:t>
      </w:r>
    </w:p>
    <w:p w14:paraId="1C349181">
      <w:pPr>
        <w:pStyle w:val="7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464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«Окаянные дни»</w:t>
      </w:r>
    </w:p>
    <w:p w14:paraId="3D3E2A3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«Штосс»</w:t>
      </w:r>
    </w:p>
    <w:p w14:paraId="7E79FA76">
      <w:pPr>
        <w:pStyle w:val="7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«Медведь»</w:t>
      </w:r>
    </w:p>
    <w:p w14:paraId="412A6FD6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2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Портреты авторов:</w:t>
      </w:r>
    </w:p>
    <w:p w14:paraId="6B2F61B1">
      <w:pPr>
        <w:widowControl w:val="0"/>
        <w:jc w:val="center"/>
        <w:rPr>
          <w:sz w:val="2"/>
          <w:szCs w:val="2"/>
        </w:rPr>
      </w:pPr>
      <w:r>
        <w:drawing>
          <wp:inline distT="0" distB="0" distL="114300" distR="114300">
            <wp:extent cx="6303010" cy="4822190"/>
            <wp:effectExtent l="0" t="0" r="2540" b="16510"/>
            <wp:docPr id="25" name="Picut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utre 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03010" cy="482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058FE">
      <w:pPr>
        <w:widowControl w:val="0"/>
        <w:spacing w:after="39" w:line="1" w:lineRule="exact"/>
      </w:pPr>
    </w:p>
    <w:p w14:paraId="17AA709E">
      <w:pPr>
        <w:widowControl w:val="0"/>
        <w:spacing w:line="1" w:lineRule="exact"/>
      </w:pP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56"/>
        <w:gridCol w:w="456"/>
        <w:gridCol w:w="451"/>
        <w:gridCol w:w="456"/>
        <w:gridCol w:w="461"/>
      </w:tblGrid>
      <w:tr w14:paraId="7AC1EA7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6B71A6E6">
            <w:pPr>
              <w:pStyle w:val="11"/>
              <w:keepNext w:val="0"/>
              <w:keepLines w:val="0"/>
              <w:framePr w:w="2280" w:h="754" w:hSpace="1157" w:vSpace="110" w:wrap="notBeside" w:vAnchor="text" w:hAnchor="text" w:x="115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AE99238">
            <w:pPr>
              <w:pStyle w:val="11"/>
              <w:keepNext w:val="0"/>
              <w:keepLines w:val="0"/>
              <w:framePr w:w="2280" w:h="754" w:hSpace="1157" w:vSpace="110" w:wrap="notBeside" w:vAnchor="text" w:hAnchor="text" w:x="115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3AC7AA0">
            <w:pPr>
              <w:pStyle w:val="11"/>
              <w:keepNext w:val="0"/>
              <w:keepLines w:val="0"/>
              <w:framePr w:w="2280" w:h="754" w:hSpace="1157" w:vSpace="110" w:wrap="notBeside" w:vAnchor="text" w:hAnchor="text" w:x="115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6CA29F52">
            <w:pPr>
              <w:pStyle w:val="11"/>
              <w:keepNext w:val="0"/>
              <w:keepLines w:val="0"/>
              <w:framePr w:w="2280" w:h="754" w:hSpace="1157" w:vSpace="110" w:wrap="notBeside" w:vAnchor="text" w:hAnchor="text" w:x="115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BDC27BF">
            <w:pPr>
              <w:pStyle w:val="11"/>
              <w:keepNext w:val="0"/>
              <w:keepLines w:val="0"/>
              <w:framePr w:w="2280" w:h="754" w:hSpace="1157" w:vSpace="110" w:wrap="notBeside" w:vAnchor="text" w:hAnchor="text" w:x="115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</w:t>
            </w:r>
          </w:p>
        </w:tc>
      </w:tr>
      <w:tr w14:paraId="2634764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388B901">
            <w:pPr>
              <w:pStyle w:val="11"/>
              <w:keepNext w:val="0"/>
              <w:keepLines w:val="0"/>
              <w:framePr w:w="2280" w:h="754" w:hSpace="1157" w:vSpace="110" w:wrap="notBeside" w:vAnchor="text" w:hAnchor="text" w:x="115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1B61A8E">
            <w:pPr>
              <w:pStyle w:val="11"/>
              <w:keepNext w:val="0"/>
              <w:keepLines w:val="0"/>
              <w:framePr w:w="2280" w:h="754" w:hSpace="1157" w:vSpace="110" w:wrap="notBeside" w:vAnchor="text" w:hAnchor="text" w:x="115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169F922">
            <w:pPr>
              <w:pStyle w:val="11"/>
              <w:keepNext w:val="0"/>
              <w:keepLines w:val="0"/>
              <w:framePr w:w="2280" w:h="754" w:hSpace="1157" w:vSpace="110" w:wrap="notBeside" w:vAnchor="text" w:hAnchor="text" w:x="115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21524E2">
            <w:pPr>
              <w:pStyle w:val="11"/>
              <w:keepNext w:val="0"/>
              <w:keepLines w:val="0"/>
              <w:framePr w:w="2280" w:h="754" w:hSpace="1157" w:vSpace="110" w:wrap="notBeside" w:vAnchor="text" w:hAnchor="text" w:x="115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DCD8C">
            <w:pPr>
              <w:pStyle w:val="11"/>
              <w:keepNext w:val="0"/>
              <w:keepLines w:val="0"/>
              <w:framePr w:w="2280" w:h="754" w:hSpace="1157" w:vSpace="110" w:wrap="notBeside" w:vAnchor="text" w:hAnchor="text" w:x="1158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5</w:t>
            </w:r>
          </w:p>
        </w:tc>
      </w:tr>
    </w:tbl>
    <w:p w14:paraId="215BA565">
      <w:pPr>
        <w:pStyle w:val="13"/>
        <w:keepNext w:val="0"/>
        <w:keepLines w:val="0"/>
        <w:framePr w:w="912" w:h="648" w:hSpace="8957" w:wrap="notBeside" w:vAnchor="text" w:hAnchor="text" w:y="217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Ответ:</w:t>
      </w:r>
    </w:p>
    <w:p w14:paraId="048FA3FD">
      <w:pPr>
        <w:pStyle w:val="13"/>
        <w:keepNext w:val="0"/>
        <w:keepLines w:val="0"/>
        <w:framePr w:w="912" w:h="648" w:hSpace="8957" w:wrap="notBeside" w:vAnchor="text" w:hAnchor="text" w:y="2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8"/>
          <w:szCs w:val="8"/>
        </w:rPr>
      </w:pPr>
      <w:r>
        <w:rPr>
          <w:b/>
          <w:bCs/>
          <w:color w:val="000000"/>
          <w:spacing w:val="0"/>
          <w:w w:val="100"/>
          <w:position w:val="0"/>
          <w:sz w:val="8"/>
          <w:szCs w:val="8"/>
          <w:shd w:val="clear" w:color="auto" w:fill="auto"/>
          <w:lang w:val="ru-RU" w:eastAsia="ru-RU" w:bidi="ru-RU"/>
        </w:rPr>
        <w:t>щ</w:t>
      </w:r>
    </w:p>
    <w:p w14:paraId="0CAAEE07">
      <w:pPr>
        <w:widowControl w:val="0"/>
        <w:spacing w:line="1" w:lineRule="exact"/>
      </w:pPr>
    </w:p>
    <w:p w14:paraId="12F26E02">
      <w:pPr>
        <w:pStyle w:val="7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Критерии оценки: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 каждое верное соответствие - 1 балл. Всего 5 баллов.</w:t>
      </w:r>
    </w:p>
    <w:p w14:paraId="20EC802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14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15.</w:t>
      </w:r>
    </w:p>
    <w:p w14:paraId="0E3DC1D8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Кому из перечисленных ниже отечественных писателей принадлежат следующие произведения?</w:t>
      </w:r>
    </w:p>
    <w:p w14:paraId="0B35EED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«Привидение в Инженерном замке», «Соборяне», «Островитяне», «Запечатленный ангел»</w:t>
      </w:r>
    </w:p>
    <w:p w14:paraId="1FBD0D6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7CF07F0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Н.В. Гоголь</w:t>
      </w:r>
    </w:p>
    <w:p w14:paraId="4A81E65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В.Г. Короленко</w:t>
      </w:r>
    </w:p>
    <w:p w14:paraId="61B2109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Н.С. Лесков</w:t>
      </w:r>
    </w:p>
    <w:p w14:paraId="6D913A1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И.А. Гончаров</w:t>
      </w:r>
    </w:p>
    <w:p w14:paraId="28F6328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М.Е. Салтыков-Щедрин</w:t>
      </w:r>
    </w:p>
    <w:p w14:paraId="6404F066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В.</w:t>
      </w:r>
    </w:p>
    <w:p w14:paraId="11C2F5BB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[3 балла] Какие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три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факта биографии писателя, чья фамилия является ответом на предыдущее задание, соответствуют действительности?</w:t>
      </w:r>
    </w:p>
    <w:p w14:paraId="02DD557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родился в Орловской губернии</w:t>
      </w:r>
    </w:p>
    <w:p w14:paraId="24D6BBB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был писателем-символистом</w:t>
      </w:r>
    </w:p>
    <w:p w14:paraId="7FB419E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служил чиновником</w:t>
      </w:r>
    </w:p>
    <w:p w14:paraId="31D3737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никогда не был женат</w:t>
      </w:r>
    </w:p>
    <w:p w14:paraId="6853069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умер в Москве</w:t>
      </w:r>
    </w:p>
    <w:p w14:paraId="761F36A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разделял многие взгляды Л.Н. Толстого</w:t>
      </w:r>
    </w:p>
    <w:p w14:paraId="069FCF34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А, В, Е. За каждое соответствие по 1 баллу. Более 3-х ответов - 0 баллов. Всего 3 балла.</w:t>
      </w:r>
    </w:p>
    <w:p w14:paraId="5022EA26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Кому из перечисленных ниже зарубежных писателей принадлежат все следующие произведения?</w:t>
      </w:r>
    </w:p>
    <w:p w14:paraId="4AE640D1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«Милый друг», «Пышка», «Мать уродов», «Жизнь»</w:t>
      </w:r>
    </w:p>
    <w:p w14:paraId="1018F4C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191C512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Ги де Мопассан</w:t>
      </w:r>
    </w:p>
    <w:p w14:paraId="7200CEC8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Ч. Диккенс</w:t>
      </w:r>
    </w:p>
    <w:p w14:paraId="4B241E3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Стендаль</w:t>
      </w:r>
    </w:p>
    <w:p w14:paraId="7BDFFD3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О. Уайльд</w:t>
      </w:r>
    </w:p>
    <w:p w14:paraId="6AE8DAC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Ф. Купер</w:t>
      </w:r>
    </w:p>
    <w:p w14:paraId="634E113D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А.</w:t>
      </w:r>
    </w:p>
    <w:p w14:paraId="5645AA97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[2 балла] В каких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двух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из нижеследующих произведений присутствует мотив обманутой любви?</w:t>
      </w:r>
    </w:p>
    <w:p w14:paraId="4D3CB5E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«Мцыри» М.Ю. Лермонтова</w:t>
      </w:r>
    </w:p>
    <w:p w14:paraId="606E4FF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«Бедная Лиза» Н.М. Карамзина</w:t>
      </w:r>
    </w:p>
    <w:p w14:paraId="4E735C1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«Ночь перед Рождеством» Н.В. Гоголя</w:t>
      </w:r>
    </w:p>
    <w:p w14:paraId="3625F99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«Пиковая дама» А.С. Пушкина</w:t>
      </w:r>
    </w:p>
    <w:p w14:paraId="464EA67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«Отцы и дети» И.С. Тургенева</w:t>
      </w:r>
    </w:p>
    <w:p w14:paraId="266A099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Б, Г. За каждый верный выбор - 1 балл. Более 2-х ответов - 0 баллов.</w:t>
      </w:r>
    </w:p>
    <w:p w14:paraId="45F60B3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Всего 2 балла.</w:t>
      </w:r>
    </w:p>
    <w:p w14:paraId="4DE13EC8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[2 балла] Какие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две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черты объединяют эти произведения?</w:t>
      </w:r>
    </w:p>
    <w:p w14:paraId="01390CB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«Село Степанчиково и его обитатели», «Крокодил», «Двойник»</w:t>
      </w:r>
    </w:p>
    <w:p w14:paraId="74CE3DE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правильные ответы.</w:t>
      </w:r>
    </w:p>
    <w:p w14:paraId="188C1D9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драмы</w:t>
      </w:r>
    </w:p>
    <w:p w14:paraId="41B5F72C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прозаическая форма</w:t>
      </w:r>
    </w:p>
    <w:p w14:paraId="27DE45D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сатирические тексты</w:t>
      </w:r>
    </w:p>
    <w:p w14:paraId="2C1C0E5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написаны разными авторами в одно время</w:t>
      </w:r>
    </w:p>
    <w:p w14:paraId="59D2107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принадлежат перу Ф.М. Достоевского</w:t>
      </w:r>
    </w:p>
    <w:p w14:paraId="14D4C85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относятся к эпохе Романтизма</w:t>
      </w:r>
    </w:p>
    <w:p w14:paraId="3FE094F2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Б, Д. За каждое соответствие по 1 баллу. Всего 2 балла.</w:t>
      </w:r>
    </w:p>
    <w:p w14:paraId="173AB9F8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Что объединяет этих писателей?</w:t>
      </w:r>
    </w:p>
    <w:p w14:paraId="0559731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А.П. Чехов и О. Генри</w:t>
      </w:r>
    </w:p>
    <w:p w14:paraId="4A8A614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3A9722E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жили в Германии</w:t>
      </w:r>
    </w:p>
    <w:p w14:paraId="0CBF388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писали новеллы (рассказы)</w:t>
      </w:r>
    </w:p>
    <w:p w14:paraId="2BFD9137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состояли в переписке</w:t>
      </w:r>
    </w:p>
    <w:p w14:paraId="47943EDE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Б.</w:t>
      </w:r>
    </w:p>
    <w:p w14:paraId="6D62515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20-29.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[10 баллов] Прочитайте стихотворение и ответьте на вопросы.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В.Я. Брюсов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1873-1924)</w:t>
      </w:r>
    </w:p>
    <w:p w14:paraId="1B7FB4E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Атлантида</w:t>
      </w:r>
    </w:p>
    <w:p w14:paraId="28960375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429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Над буйным хаосом стихийных сил</w:t>
      </w:r>
    </w:p>
    <w:p w14:paraId="4552F9A9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429"/>
          <w:tab w:val="left" w:pos="1445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Зажглось издревле Слово в человеке:</w:t>
      </w:r>
    </w:p>
    <w:p w14:paraId="73FC4090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429"/>
          <w:tab w:val="left" w:pos="1445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Твердь оживили имена светил,</w:t>
      </w:r>
    </w:p>
    <w:p w14:paraId="21AE1305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429"/>
        </w:tabs>
        <w:bidi w:val="0"/>
        <w:spacing w:before="0" w:after="32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Злак разошёлся с тварью, с сушей - реки.</w:t>
      </w:r>
    </w:p>
    <w:p w14:paraId="18E5152D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429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Врубаясь в мир, ведя везде просеки,</w:t>
      </w:r>
    </w:p>
    <w:p w14:paraId="387CBAC1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429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Под свист пращи, под визги первых пил,</w:t>
      </w:r>
    </w:p>
    <w:p w14:paraId="087B9AB6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429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Охотник, пастырь, плужник, кто чем был, -</w:t>
      </w:r>
    </w:p>
    <w:p w14:paraId="1940F9A3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429"/>
        </w:tabs>
        <w:bidi w:val="0"/>
        <w:spacing w:before="0" w:after="32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Вскрывали части тайны в каждом веке.</w:t>
      </w:r>
    </w:p>
    <w:p w14:paraId="480F8DB6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429"/>
          <w:tab w:val="left" w:pos="1445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Впервые светоч из священных слов</w:t>
      </w:r>
    </w:p>
    <w:p w14:paraId="1AB0441C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429"/>
          <w:tab w:val="left" w:pos="1445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Зажгли Лемуры, хмурые гиганты;</w:t>
      </w:r>
    </w:p>
    <w:p w14:paraId="7A6B3F20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429"/>
        </w:tabs>
        <w:bidi w:val="0"/>
        <w:spacing w:before="0" w:after="32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Его до неба вознесли Атланты.</w:t>
      </w:r>
    </w:p>
    <w:p w14:paraId="69FB8FDD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429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Он заблистал для будущих веков,</w:t>
      </w:r>
    </w:p>
    <w:p w14:paraId="64AF8E41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429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с той поры всё пламенней, всё шире</w:t>
      </w:r>
    </w:p>
    <w:p w14:paraId="02304F97">
      <w:pPr>
        <w:pStyle w:val="7"/>
        <w:keepNext w:val="0"/>
        <w:keepLines w:val="0"/>
        <w:widowControl w:val="0"/>
        <w:numPr>
          <w:ilvl w:val="0"/>
          <w:numId w:val="4"/>
        </w:numPr>
        <w:shd w:val="clear" w:color="auto" w:fill="auto"/>
        <w:tabs>
          <w:tab w:val="left" w:pos="1429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Сияла людям Мысль, как свет в эфире.</w:t>
      </w:r>
    </w:p>
    <w:p w14:paraId="0D993817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570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(1918)</w:t>
      </w:r>
      <w:r>
        <w:br w:type="page"/>
      </w:r>
    </w:p>
    <w:p w14:paraId="3F2D0546">
      <w:pPr>
        <w:pStyle w:val="7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стихотворный размер.</w:t>
      </w:r>
    </w:p>
    <w:p w14:paraId="69AD83C6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ямб.</w:t>
      </w:r>
    </w:p>
    <w:p w14:paraId="42908291"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1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21.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[2 балла] Укажите рифмовку текста, используя латинские буквы. Первые две строки заполнены для образца.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67"/>
        <w:gridCol w:w="6787"/>
        <w:gridCol w:w="1814"/>
      </w:tblGrid>
      <w:tr w14:paraId="6E0011E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C2BA050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(1)</w:t>
            </w:r>
          </w:p>
        </w:tc>
        <w:tc>
          <w:tcPr>
            <w:tcBorders>
              <w:top w:val="single" w:color="auto" w:sz="4" w:space="0"/>
            </w:tcBorders>
            <w:shd w:val="clear" w:color="auto" w:fill="auto"/>
            <w:vAlign w:val="bottom"/>
          </w:tcPr>
          <w:p w14:paraId="03E9A97C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Над буйным хаосом стихийных сил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8F7DD26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</w:t>
            </w:r>
          </w:p>
        </w:tc>
      </w:tr>
      <w:tr w14:paraId="54D40AB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32D80BA4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(2)</w:t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16B45A76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Зажглось издревле Слово в человеке: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86CD9B6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</w:t>
            </w:r>
          </w:p>
        </w:tc>
      </w:tr>
    </w:tbl>
    <w:p w14:paraId="1CDB8C71">
      <w:pPr>
        <w:widowControl w:val="0"/>
        <w:spacing w:after="319" w:line="1" w:lineRule="exact"/>
      </w:pPr>
    </w:p>
    <w:p w14:paraId="004C0EDB">
      <w:pPr>
        <w:widowControl w:val="0"/>
        <w:spacing w:line="1" w:lineRule="exact"/>
      </w:pPr>
    </w:p>
    <w:p w14:paraId="48B82EF9"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6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Ответ: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34"/>
        <w:gridCol w:w="6720"/>
        <w:gridCol w:w="1814"/>
      </w:tblGrid>
      <w:tr w14:paraId="7F1BBE1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5670464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(3)</w:t>
            </w:r>
          </w:p>
        </w:tc>
        <w:tc>
          <w:tcPr>
            <w:tcBorders>
              <w:top w:val="single" w:color="auto" w:sz="4" w:space="0"/>
            </w:tcBorders>
            <w:shd w:val="clear" w:color="auto" w:fill="auto"/>
            <w:vAlign w:val="bottom"/>
          </w:tcPr>
          <w:p w14:paraId="266D27E9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Твердь оживили имена светил,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253FC7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A</w:t>
            </w:r>
          </w:p>
        </w:tc>
      </w:tr>
      <w:tr w14:paraId="5867EB3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52F47C8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(4)</w:t>
            </w:r>
          </w:p>
        </w:tc>
        <w:tc>
          <w:tcPr>
            <w:tcBorders>
              <w:top w:val="single" w:color="auto" w:sz="4" w:space="0"/>
            </w:tcBorders>
            <w:shd w:val="clear" w:color="auto" w:fill="auto"/>
            <w:vAlign w:val="bottom"/>
          </w:tcPr>
          <w:p w14:paraId="3BEB27B0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Злак разошёлся с тварью, с сушей - реки.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55C831F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</w:t>
            </w:r>
          </w:p>
        </w:tc>
      </w:tr>
      <w:tr w14:paraId="0F64E89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E309956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F97C37">
            <w:pPr>
              <w:widowControl w:val="0"/>
              <w:rPr>
                <w:sz w:val="10"/>
                <w:szCs w:val="10"/>
              </w:rPr>
            </w:pPr>
          </w:p>
        </w:tc>
      </w:tr>
      <w:tr w14:paraId="75845D7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B43029B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(5)</w:t>
            </w:r>
          </w:p>
        </w:tc>
        <w:tc>
          <w:tcPr>
            <w:tcBorders>
              <w:top w:val="single" w:color="auto" w:sz="4" w:space="0"/>
            </w:tcBorders>
            <w:shd w:val="clear" w:color="auto" w:fill="auto"/>
            <w:vAlign w:val="bottom"/>
          </w:tcPr>
          <w:p w14:paraId="5AD0768E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Врубаясь в мир, ведя везде просеки,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9C8FCF2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</w:t>
            </w:r>
          </w:p>
        </w:tc>
      </w:tr>
      <w:tr w14:paraId="2C9563A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5D7BDD66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(6)</w:t>
            </w:r>
          </w:p>
        </w:tc>
        <w:tc>
          <w:tcPr>
            <w:tcBorders>
              <w:top w:val="single" w:color="auto" w:sz="4" w:space="0"/>
            </w:tcBorders>
            <w:shd w:val="clear" w:color="auto" w:fill="auto"/>
            <w:vAlign w:val="bottom"/>
          </w:tcPr>
          <w:p w14:paraId="6FB88ACB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 свист пращи, под визги первых пил,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DF09E03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A</w:t>
            </w:r>
          </w:p>
        </w:tc>
      </w:tr>
      <w:tr w14:paraId="197243C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05BA4D57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(7)</w:t>
            </w:r>
          </w:p>
        </w:tc>
        <w:tc>
          <w:tcPr>
            <w:tcBorders>
              <w:top w:val="single" w:color="auto" w:sz="4" w:space="0"/>
            </w:tcBorders>
            <w:shd w:val="clear" w:color="auto" w:fill="auto"/>
            <w:vAlign w:val="bottom"/>
          </w:tcPr>
          <w:p w14:paraId="6C6BA995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Охотник, пастырь, плужник, кто чем был, -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FCE29E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A</w:t>
            </w:r>
          </w:p>
        </w:tc>
      </w:tr>
      <w:tr w14:paraId="45DFFF0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00753A8E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(8)</w:t>
            </w:r>
          </w:p>
        </w:tc>
        <w:tc>
          <w:tcPr>
            <w:tcBorders>
              <w:top w:val="single" w:color="auto" w:sz="4" w:space="0"/>
            </w:tcBorders>
            <w:shd w:val="clear" w:color="auto" w:fill="auto"/>
            <w:vAlign w:val="bottom"/>
          </w:tcPr>
          <w:p w14:paraId="06B6D471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Вскрывали части тайны в каждом веке.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69A035D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B</w:t>
            </w:r>
          </w:p>
        </w:tc>
      </w:tr>
      <w:tr w14:paraId="29D2116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F5FAF4D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8393AC">
            <w:pPr>
              <w:widowControl w:val="0"/>
              <w:rPr>
                <w:sz w:val="10"/>
                <w:szCs w:val="10"/>
              </w:rPr>
            </w:pPr>
          </w:p>
        </w:tc>
      </w:tr>
      <w:tr w14:paraId="465E8ED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163C29DA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(9)</w:t>
            </w:r>
          </w:p>
        </w:tc>
        <w:tc>
          <w:tcPr>
            <w:tcBorders>
              <w:top w:val="single" w:color="auto" w:sz="4" w:space="0"/>
            </w:tcBorders>
            <w:shd w:val="clear" w:color="auto" w:fill="auto"/>
            <w:vAlign w:val="bottom"/>
          </w:tcPr>
          <w:p w14:paraId="243E3B44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Впервые светоч из священных слов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DA4997B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</w:t>
            </w:r>
          </w:p>
        </w:tc>
      </w:tr>
      <w:tr w14:paraId="234B2EC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596A3333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(10)</w:t>
            </w:r>
          </w:p>
        </w:tc>
        <w:tc>
          <w:tcPr>
            <w:tcBorders>
              <w:top w:val="single" w:color="auto" w:sz="4" w:space="0"/>
            </w:tcBorders>
            <w:shd w:val="clear" w:color="auto" w:fill="auto"/>
            <w:vAlign w:val="bottom"/>
          </w:tcPr>
          <w:p w14:paraId="34CC51A4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Зажгли Лемуры, хмурые гиганты;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E58F520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</w:t>
            </w:r>
          </w:p>
        </w:tc>
      </w:tr>
      <w:tr w14:paraId="6885ED9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78928FDB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(11)</w:t>
            </w:r>
          </w:p>
        </w:tc>
        <w:tc>
          <w:tcPr>
            <w:tcBorders>
              <w:top w:val="single" w:color="auto" w:sz="4" w:space="0"/>
            </w:tcBorders>
            <w:shd w:val="clear" w:color="auto" w:fill="auto"/>
            <w:vAlign w:val="bottom"/>
          </w:tcPr>
          <w:p w14:paraId="5934CDA0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Его до неба вознесли Атланты.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D825D5F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D</w:t>
            </w:r>
          </w:p>
        </w:tc>
      </w:tr>
      <w:tr w14:paraId="77683C6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A768DFE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90BADA">
            <w:pPr>
              <w:widowControl w:val="0"/>
              <w:rPr>
                <w:sz w:val="10"/>
                <w:szCs w:val="10"/>
              </w:rPr>
            </w:pPr>
          </w:p>
        </w:tc>
      </w:tr>
      <w:tr w14:paraId="32BB83C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433BEE28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(12)</w:t>
            </w:r>
          </w:p>
        </w:tc>
        <w:tc>
          <w:tcPr>
            <w:tcBorders>
              <w:top w:val="single" w:color="auto" w:sz="4" w:space="0"/>
            </w:tcBorders>
            <w:shd w:val="clear" w:color="auto" w:fill="auto"/>
            <w:vAlign w:val="bottom"/>
          </w:tcPr>
          <w:p w14:paraId="3B9D6AB6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Он заблистал для будущих веков,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7A6A1F1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>C</w:t>
            </w:r>
          </w:p>
        </w:tc>
      </w:tr>
      <w:tr w14:paraId="362AA8E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47FC2B3D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(13)</w:t>
            </w:r>
          </w:p>
        </w:tc>
        <w:tc>
          <w:tcPr>
            <w:tcBorders>
              <w:top w:val="single" w:color="auto" w:sz="4" w:space="0"/>
            </w:tcBorders>
            <w:shd w:val="clear" w:color="auto" w:fill="auto"/>
            <w:vAlign w:val="bottom"/>
          </w:tcPr>
          <w:p w14:paraId="1DDCE088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с той поры всё пламенней, всё шире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AAF43C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</w:t>
            </w:r>
          </w:p>
        </w:tc>
      </w:tr>
      <w:tr w14:paraId="221B24D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4971FD38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(14)</w:t>
            </w:r>
          </w:p>
        </w:tc>
        <w:tc>
          <w:tcPr>
            <w:tcBorders>
              <w:top w:val="single" w:color="auto" w:sz="4" w:space="0"/>
            </w:tcBorders>
            <w:shd w:val="clear" w:color="auto" w:fill="auto"/>
            <w:vAlign w:val="bottom"/>
          </w:tcPr>
          <w:p w14:paraId="7467FD31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Сияла людям Мысль, как свет в эфире.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DA39F77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</w:t>
            </w:r>
          </w:p>
        </w:tc>
      </w:tr>
      <w:tr w14:paraId="51D5973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  <w:jc w:val="center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20C94155"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(1918)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48FC90">
            <w:pPr>
              <w:widowControl w:val="0"/>
              <w:rPr>
                <w:sz w:val="10"/>
                <w:szCs w:val="10"/>
              </w:rPr>
            </w:pPr>
          </w:p>
        </w:tc>
      </w:tr>
    </w:tbl>
    <w:p w14:paraId="53642AD6">
      <w:pPr>
        <w:widowControl w:val="0"/>
        <w:spacing w:after="319" w:line="1" w:lineRule="exact"/>
      </w:pPr>
    </w:p>
    <w:p w14:paraId="79F4C0F8">
      <w:pPr>
        <w:pStyle w:val="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жанр произведения.</w:t>
      </w:r>
    </w:p>
    <w:p w14:paraId="2C65428D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сонет.</w:t>
      </w:r>
    </w:p>
    <w:p w14:paraId="2000CB08">
      <w:pPr>
        <w:pStyle w:val="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[1 балл] В строках 6-7 используется троп. Назовите его. Ответьте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одним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словом в именительном падеже, единственном числе.</w:t>
      </w:r>
    </w:p>
    <w:p w14:paraId="0DBACF8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Ответ, написанный с ошибкой или опечаткой, засчитываться не будет.</w:t>
      </w:r>
    </w:p>
    <w:p w14:paraId="21D87C2B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синекдоха; метонимия (за любой из ответов - 1 балл)</w:t>
      </w:r>
    </w:p>
    <w:p w14:paraId="164C1D1F">
      <w:pPr>
        <w:pStyle w:val="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Укажите строку, в которой есть сравнение.</w:t>
      </w:r>
    </w:p>
    <w:p w14:paraId="55EEEA6D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14.</w:t>
      </w:r>
    </w:p>
    <w:p w14:paraId="6D3AA26F">
      <w:pPr>
        <w:pStyle w:val="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Какое прямое значение у слова «светоч», входящего в состав метафоры в строке 9?</w:t>
      </w:r>
    </w:p>
    <w:p w14:paraId="73BB1482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человек</w:t>
      </w:r>
    </w:p>
    <w:p w14:paraId="7BDBB5D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факел</w:t>
      </w:r>
    </w:p>
    <w:p w14:paraId="66A541A5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истина</w:t>
      </w:r>
    </w:p>
    <w:p w14:paraId="2245E748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Б.</w:t>
      </w:r>
    </w:p>
    <w:p w14:paraId="3E8B2274">
      <w:pPr>
        <w:pStyle w:val="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Выпишите из первой СТРОФЫ эмоциональный эпитет в той форме, в какой он употреблён в тексте.</w:t>
      </w:r>
    </w:p>
    <w:p w14:paraId="6BD25AD7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буйным.</w:t>
      </w:r>
    </w:p>
    <w:p w14:paraId="2D7D69AF">
      <w:pPr>
        <w:pStyle w:val="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Какой(-ие) тип(-ы) рифмы используется(-ются) в данном стихотво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softHyphen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рении? Оценивается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полностью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верный ответ.</w:t>
      </w:r>
    </w:p>
    <w:p w14:paraId="201F4B33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мужская</w:t>
      </w:r>
    </w:p>
    <w:p w14:paraId="0B1C8B5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женская</w:t>
      </w:r>
    </w:p>
    <w:p w14:paraId="62077C0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дактилическая</w:t>
      </w:r>
    </w:p>
    <w:p w14:paraId="6D5242BB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холостая</w:t>
      </w:r>
    </w:p>
    <w:p w14:paraId="2CC7DD69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А, Б. 1 балл за полностью верный ответ.</w:t>
      </w:r>
    </w:p>
    <w:p w14:paraId="165806F6">
      <w:pPr>
        <w:pStyle w:val="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Какой троп использован в строке 4?</w:t>
      </w:r>
    </w:p>
    <w:p w14:paraId="4E7C395F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сравнение</w:t>
      </w:r>
    </w:p>
    <w:p w14:paraId="6EF07DFE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антитеза</w:t>
      </w:r>
    </w:p>
    <w:p w14:paraId="44371F94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перифраз</w:t>
      </w:r>
    </w:p>
    <w:p w14:paraId="53EB8475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Б.</w:t>
      </w:r>
    </w:p>
    <w:p w14:paraId="34142C95">
      <w:pPr>
        <w:pStyle w:val="7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[1 балл] С каким литературным направлением соотносится этот текст?</w:t>
      </w:r>
    </w:p>
    <w:p w14:paraId="1D0C7A0D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символизм</w:t>
      </w:r>
    </w:p>
    <w:p w14:paraId="5D56A0E6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экспрессионизм</w:t>
      </w:r>
    </w:p>
    <w:p w14:paraId="6736EAA9"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неоромантизм</w:t>
      </w:r>
    </w:p>
    <w:p w14:paraId="1F730499">
      <w:pPr>
        <w:pStyle w:val="7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Ответ: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А.</w:t>
      </w:r>
    </w:p>
    <w:sectPr>
      <w:headerReference r:id="rId6" w:type="first"/>
      <w:footerReference r:id="rId8" w:type="first"/>
      <w:headerReference r:id="rId5" w:type="default"/>
      <w:footerReference r:id="rId7" w:type="default"/>
      <w:footnotePr>
        <w:numFmt w:val="decimal"/>
      </w:footnotePr>
      <w:pgSz w:w="11900" w:h="16840"/>
      <w:pgMar w:top="1290" w:right="1021" w:bottom="1380" w:left="1011" w:header="0" w:footer="3" w:gutter="0"/>
      <w:pgNumType w:start="1"/>
      <w:cols w:space="720" w:num="1"/>
      <w:titlePg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FDEA7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3744595</wp:posOffset>
              </wp:positionH>
              <wp:positionV relativeFrom="page">
                <wp:posOffset>10095230</wp:posOffset>
              </wp:positionV>
              <wp:extent cx="67310" cy="100330"/>
              <wp:effectExtent l="0" t="0" r="0" b="0"/>
              <wp:wrapNone/>
              <wp:docPr id="28" name="Shap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439F600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8" o:spid="_x0000_s1026" o:spt="202" type="#_x0000_t202" style="position:absolute;left:0pt;margin-left:294.85pt;margin-top:794.9pt;height:7.9pt;width:5.3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C2ejY3XAAAA&#10;DQEAAA8AAAAAAAAAAQAgAAAAIgAAAGRycy9kb3ducmV2LnhtbFBLAQIUABQAAAAIAIdO4kBZMZtg&#10;rAEAAHADAAAOAAAAAAAAAAEAIAAAACY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439F600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F11F4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3754120</wp:posOffset>
              </wp:positionH>
              <wp:positionV relativeFrom="page">
                <wp:posOffset>10219690</wp:posOffset>
              </wp:positionV>
              <wp:extent cx="39370" cy="100330"/>
              <wp:effectExtent l="0" t="0" r="0" b="0"/>
              <wp:wrapNone/>
              <wp:docPr id="30" name="Shape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84E10AB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0" o:spid="_x0000_s1026" o:spt="202" type="#_x0000_t202" style="position:absolute;left:0pt;margin-left:295.6pt;margin-top:804.7pt;height:7.9pt;width:3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Sjuns2QAA&#10;AA0BAAAPAAAAAAAAAAEAIAAAACIAAABkcnMvZG93bnJldi54bWxQSwECFAAUAAAACACHTuJA1Kcr&#10;4KsBAABwAwAADgAAAAAAAAABACAAAAAo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4E10AB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F3323">
    <w:pPr>
      <w:widowControl w:val="0"/>
      <w:spacing w:line="1" w:lineRule="exact"/>
    </w:pPr>
    <w:bookmarkStart w:id="0" w:name="_GoBack"/>
    <w:bookmarkEnd w:id="0"/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1263650</wp:posOffset>
              </wp:positionH>
              <wp:positionV relativeFrom="page">
                <wp:posOffset>469265</wp:posOffset>
              </wp:positionV>
              <wp:extent cx="5017135" cy="286385"/>
              <wp:effectExtent l="0" t="0" r="0" b="0"/>
              <wp:wrapNone/>
              <wp:docPr id="26" name="Shape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7135" cy="2863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1C7B2CB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Всероссийская олимпиада школьников. Литература. 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-202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6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 xml:space="preserve"> учебный год.</w:t>
                          </w:r>
                        </w:p>
                        <w:p w14:paraId="101FB0F3"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Школьный этап. 11 класс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6" o:spid="_x0000_s1026" o:spt="202" type="#_x0000_t202" style="position:absolute;left:0pt;margin-left:99.5pt;margin-top:36.95pt;height:22.55pt;width:395.0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NiI+CvUAAAA&#10;CgEAAA8AAAAAAAAAAQAgAAAAIgAAAGRycy9kb3ducmV2LnhtbFBLAQIUABQAAAAIAIdO4kDV497V&#10;rwEAAHIDAAAOAAAAAAAAAAEAIAAAACM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1C7B2CB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Всероссийская олимпиада школьников. Литература. 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5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-202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6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 xml:space="preserve"> учебный год.</w:t>
                    </w:r>
                  </w:p>
                  <w:p w14:paraId="101FB0F3"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Школьный этап. 11 класс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7D4DA">
    <w:pPr>
      <w:widowControl w:val="0"/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22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decimal"/>
      <w:lvlText w:val="(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upperLetter"/>
      <w:lvlText w:val="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4">
    <w:nsid w:val="59ADCABA"/>
    <w:multiLevelType w:val="singleLevel"/>
    <w:tmpl w:val="59ADCABA"/>
    <w:lvl w:ilvl="0" w:tentative="0">
      <w:start w:val="14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</w:compat>
  <w:rsids>
    <w:rsidRoot w:val="00000000"/>
    <w:rsid w:val="0AC332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2">
    <w:name w:val="Default Paragraph Font"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Подпись к картинке_"/>
    <w:basedOn w:val="2"/>
    <w:link w:val="5"/>
    <w:uiPriority w:val="0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paragraph" w:customStyle="1" w:styleId="5">
    <w:name w:val="Подпись к картинке"/>
    <w:basedOn w:val="1"/>
    <w:link w:val="4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character" w:customStyle="1" w:styleId="6">
    <w:name w:val="Основной текст_"/>
    <w:basedOn w:val="2"/>
    <w:link w:val="7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7">
    <w:name w:val="Основной текст1"/>
    <w:basedOn w:val="1"/>
    <w:link w:val="6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8">
    <w:name w:val="Колонтитул (2)_"/>
    <w:basedOn w:val="2"/>
    <w:link w:val="9"/>
    <w:uiPriority w:val="0"/>
    <w:rPr>
      <w:rFonts w:ascii="Times New Roman" w:hAnsi="Times New Roman" w:eastAsia="Times New Roman" w:cs="Times New Roman"/>
      <w:sz w:val="20"/>
      <w:szCs w:val="20"/>
      <w:u w:val="none"/>
    </w:rPr>
  </w:style>
  <w:style w:type="paragraph" w:customStyle="1" w:styleId="9">
    <w:name w:val="Колонтитул (2)"/>
    <w:basedOn w:val="1"/>
    <w:link w:val="8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</w:rPr>
  </w:style>
  <w:style w:type="character" w:customStyle="1" w:styleId="10">
    <w:name w:val="Другое_"/>
    <w:basedOn w:val="2"/>
    <w:link w:val="11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1">
    <w:name w:val="Другое"/>
    <w:basedOn w:val="1"/>
    <w:link w:val="10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12">
    <w:name w:val="Подпись к таблице_"/>
    <w:basedOn w:val="2"/>
    <w:link w:val="13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3">
    <w:name w:val="Подпись к таблице"/>
    <w:basedOn w:val="1"/>
    <w:link w:val="12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TotalTime>0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2025-09-24T05:28:28Z</dcterms:created>
  <dc:creator>Vladimir Sperantov</dc:creator>
  <cp:lastModifiedBy>natal</cp:lastModifiedBy>
  <dcterms:modified xsi:type="dcterms:W3CDTF">2025-09-24T05:28:50Z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7C1D8340E0FD44EFA0040A1B633630A3_12</vt:lpwstr>
  </property>
</Properties>
</file>